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2E746" w14:textId="09332774" w:rsidR="00592B16" w:rsidRPr="009C40CC" w:rsidRDefault="00592B16" w:rsidP="00592B16">
      <w:pPr>
        <w:spacing w:after="120"/>
        <w:rPr>
          <w:rFonts w:cs="V&amp;W Syntax (Adobe)"/>
          <w:b/>
          <w:bCs/>
          <w:color w:val="000000"/>
          <w:sz w:val="16"/>
          <w:szCs w:val="16"/>
          <w:lang w:val="nl-NL"/>
        </w:rPr>
      </w:pPr>
      <w:r>
        <w:rPr>
          <w:rFonts w:cs="V&amp;W Syntax (Adobe)"/>
          <w:b/>
          <w:bCs/>
          <w:color w:val="000000"/>
          <w:lang w:val="nl-NL"/>
        </w:rPr>
        <w:t xml:space="preserve">Bijlage </w:t>
      </w:r>
      <w:bookmarkStart w:id="0" w:name="_Hlk197425504"/>
      <w:r w:rsidRPr="009C40CC">
        <w:rPr>
          <w:rFonts w:cs="V&amp;W Syntax (Adobe)"/>
          <w:b/>
          <w:bCs/>
          <w:color w:val="000000"/>
          <w:lang w:val="nl-NL"/>
        </w:rPr>
        <w:t>Rekenblad BPKV</w:t>
      </w:r>
      <w:r>
        <w:rPr>
          <w:rFonts w:cs="V&amp;W Syntax (Adobe)"/>
          <w:b/>
          <w:bCs/>
          <w:color w:val="000000"/>
          <w:lang w:val="nl-NL"/>
        </w:rPr>
        <w:t xml:space="preserve"> P</w:t>
      </w:r>
      <w:r w:rsidR="00D57118">
        <w:rPr>
          <w:rFonts w:cs="V&amp;W Syntax (Adobe)"/>
          <w:b/>
          <w:bCs/>
          <w:color w:val="000000"/>
          <w:lang w:val="nl-NL"/>
        </w:rPr>
        <w:t>erceel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CE1710">
        <w:rPr>
          <w:rFonts w:cs="V&amp;W Syntax (Adobe)"/>
          <w:b/>
          <w:bCs/>
          <w:color w:val="000000"/>
          <w:lang w:val="nl-NL"/>
        </w:rPr>
        <w:t>B</w:t>
      </w:r>
      <w:r>
        <w:rPr>
          <w:rFonts w:cs="V&amp;W Syntax (Adobe)"/>
          <w:b/>
          <w:bCs/>
          <w:color w:val="000000"/>
          <w:lang w:val="nl-NL"/>
        </w:rPr>
        <w:t xml:space="preserve"> </w:t>
      </w:r>
      <w:r w:rsidR="006737A9" w:rsidRPr="006737A9">
        <w:rPr>
          <w:rFonts w:cs="V&amp;W Syntax (Adobe)"/>
          <w:b/>
          <w:bCs/>
          <w:color w:val="000000"/>
          <w:lang w:val="nl-NL"/>
        </w:rPr>
        <w:t xml:space="preserve">Broedvogels </w:t>
      </w:r>
      <w:r w:rsidR="00A302E8">
        <w:rPr>
          <w:rFonts w:cs="V&amp;W Syntax (Adobe)"/>
          <w:b/>
          <w:bCs/>
          <w:color w:val="000000"/>
          <w:lang w:val="nl-NL"/>
        </w:rPr>
        <w:t>Zoute Delta</w:t>
      </w:r>
      <w:bookmarkEnd w:id="0"/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8"/>
        <w:gridCol w:w="2862"/>
        <w:gridCol w:w="2726"/>
        <w:gridCol w:w="1843"/>
        <w:gridCol w:w="2091"/>
        <w:gridCol w:w="1440"/>
      </w:tblGrid>
      <w:tr w:rsidR="00592B16" w:rsidRPr="009C40CC" w14:paraId="1D5194C2" w14:textId="77777777" w:rsidTr="007D0C4B">
        <w:tc>
          <w:tcPr>
            <w:tcW w:w="307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14:paraId="690F2EEF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Criterium</w:t>
            </w:r>
          </w:p>
        </w:tc>
        <w:tc>
          <w:tcPr>
            <w:tcW w:w="286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88841C" w14:textId="49283D16" w:rsidR="00592B16" w:rsidRPr="009C40CC" w:rsidRDefault="00BE5DCD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>
              <w:rPr>
                <w:rFonts w:cs="V&amp;W Syntax (Adobe)"/>
                <w:b/>
                <w:bCs/>
                <w:color w:val="000000"/>
              </w:rPr>
              <w:t>Scoringselement</w:t>
            </w:r>
            <w:proofErr w:type="spellEnd"/>
          </w:p>
        </w:tc>
        <w:tc>
          <w:tcPr>
            <w:tcW w:w="2726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40CE42" w14:textId="77777777" w:rsidR="00592B16" w:rsidRPr="009C40CC" w:rsidRDefault="00592B16" w:rsidP="003718DE">
            <w:pPr>
              <w:ind w:left="-51" w:right="-51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Maximale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57359AA2" w14:textId="77777777" w:rsidR="00592B16" w:rsidRPr="009C40CC" w:rsidRDefault="00592B16" w:rsidP="003718DE">
            <w:pPr>
              <w:ind w:left="-51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A1ED4" w14:textId="7409EC27" w:rsidR="00592B16" w:rsidRPr="009C40CC" w:rsidRDefault="004B6EB9" w:rsidP="003718DE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r>
              <w:rPr>
                <w:rFonts w:cs="V&amp;W Syntax (Adobe)"/>
                <w:b/>
                <w:bCs/>
                <w:color w:val="000000"/>
              </w:rPr>
              <w:t>Score</w:t>
            </w:r>
            <w:r w:rsidR="007D0C4B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="007D0C4B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D8D05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Behaalde</w:t>
            </w:r>
            <w:proofErr w:type="spellEnd"/>
            <w:r w:rsidRPr="009C40CC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14:paraId="3317E923" w14:textId="77777777" w:rsidR="00592B16" w:rsidRPr="009C40CC" w:rsidRDefault="00592B16" w:rsidP="003718D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14:paraId="3757A1FB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C40CC">
              <w:rPr>
                <w:rFonts w:cs="V&amp;W Syntax (Adobe)"/>
                <w:b/>
                <w:bCs/>
                <w:color w:val="000000"/>
              </w:rPr>
              <w:t>Totalen</w:t>
            </w:r>
            <w:proofErr w:type="spellEnd"/>
          </w:p>
          <w:p w14:paraId="37EDF1D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14:paraId="3E63FF9A" w14:textId="77777777" w:rsidR="00592B16" w:rsidRPr="009C40CC" w:rsidRDefault="00592B16" w:rsidP="003718D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C40CC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424187" w:rsidRPr="0014778E" w14:paraId="0D0DE1D2" w14:textId="77777777" w:rsidTr="00135FD2">
        <w:trPr>
          <w:cantSplit/>
        </w:trPr>
        <w:tc>
          <w:tcPr>
            <w:tcW w:w="307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5DC499D6" w14:textId="6BFA7F70" w:rsidR="00424187" w:rsidRPr="007F58A7" w:rsidRDefault="00424187" w:rsidP="00424187">
            <w:pPr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>5.2.1</w:t>
            </w: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ab/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Tijdig aanleveren betrouwbare inventarisaties en tellingen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begin"/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instrText xml:space="preserve"> FORMTEXT </w:instrTex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separate"/>
            </w:r>
            <w:r w:rsidRPr="007F58A7">
              <w:rPr>
                <w:rStyle w:val="Verborgentekst"/>
                <w:rFonts w:asciiTheme="majorHAnsi" w:hAnsiTheme="majorHAnsi"/>
                <w:noProof/>
                <w:color w:val="000000"/>
                <w:sz w:val="18"/>
                <w:szCs w:val="18"/>
                <w:lang w:val="nl-NL"/>
              </w:rPr>
              <w:t>Uitvoering</w:t>
            </w:r>
            <w:r w:rsidRPr="003719A0">
              <w:rPr>
                <w:rStyle w:val="Verborgentekst"/>
                <w:rFonts w:asciiTheme="majorHAnsi" w:hAnsiTheme="majorHAnsi"/>
                <w:b w:val="0"/>
                <w:i w:val="0"/>
                <w:vanish w:val="0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A4E8BE5" w14:textId="65995F0B" w:rsidR="00424187" w:rsidRPr="005122B8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 xml:space="preserve">1. </w:t>
            </w:r>
            <w:r w:rsidR="007F58A7" w:rsidRPr="007F58A7">
              <w:rPr>
                <w:lang w:val="nl-NL"/>
              </w:rPr>
              <w:t>Planningsmanagement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259B247" w14:textId="7B5B166B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t xml:space="preserve">€              </w:t>
            </w:r>
            <w:r w:rsidR="003F0E7E">
              <w:t>1.303</w:t>
            </w:r>
            <w:r w:rsidR="00A302E8">
              <w:t>.8</w:t>
            </w:r>
            <w:r w:rsidR="00A302E8" w:rsidRPr="00C73111">
              <w:t>00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8F85B" w14:textId="372D5CE9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752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right w:val="double" w:sz="4" w:space="0" w:color="auto"/>
            </w:tcBorders>
          </w:tcPr>
          <w:p w14:paraId="2E26441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880EAA" w14:paraId="0432EF69" w14:textId="77777777" w:rsidTr="00135FD2">
        <w:trPr>
          <w:cantSplit/>
          <w:trHeight w:val="225"/>
        </w:trPr>
        <w:tc>
          <w:tcPr>
            <w:tcW w:w="307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14:paraId="689CFE1E" w14:textId="77777777" w:rsidR="00424187" w:rsidRPr="003719A0" w:rsidRDefault="00424187" w:rsidP="00424187">
            <w:pPr>
              <w:ind w:left="-51" w:right="-10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69CDB404" w14:textId="391FDE57" w:rsidR="00424187" w:rsidRPr="003719A0" w:rsidRDefault="0042418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 w:rsidRPr="005122B8">
              <w:rPr>
                <w:lang w:val="nl-NL"/>
              </w:rPr>
              <w:t>2</w:t>
            </w:r>
            <w:r w:rsidR="008376CC">
              <w:rPr>
                <w:lang w:val="nl-NL"/>
              </w:rPr>
              <w:t>.</w:t>
            </w:r>
            <w:r w:rsidRPr="005122B8">
              <w:rPr>
                <w:lang w:val="nl-NL"/>
              </w:rPr>
              <w:t xml:space="preserve"> </w:t>
            </w:r>
            <w:r w:rsidR="007F58A7" w:rsidRPr="007F58A7">
              <w:rPr>
                <w:lang w:val="nl-NL"/>
              </w:rPr>
              <w:t>Kennisborging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7FE59B" w14:textId="29C606FE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  </w:t>
            </w:r>
            <w:r w:rsidR="003F0E7E">
              <w:t>1.303</w:t>
            </w:r>
            <w:r w:rsidR="00A302E8">
              <w:t>.8</w:t>
            </w:r>
            <w:r w:rsidRPr="00C73111">
              <w:t xml:space="preserve">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C98313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5A4F6E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049FDECC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424187" w:rsidRPr="0014778E" w14:paraId="5C4CF5D5" w14:textId="77777777" w:rsidTr="00135FD2">
        <w:trPr>
          <w:cantSplit/>
        </w:trPr>
        <w:tc>
          <w:tcPr>
            <w:tcW w:w="3078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14:paraId="747F4572" w14:textId="77777777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  <w:p w14:paraId="5198292A" w14:textId="48281FC5" w:rsidR="00424187" w:rsidRPr="003719A0" w:rsidRDefault="00424187" w:rsidP="00424187">
            <w:pPr>
              <w:ind w:left="228" w:hanging="228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7F58A7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5.2.2 </w:t>
            </w:r>
            <w:r w:rsidR="007F58A7" w:rsidRPr="007F58A7">
              <w:rPr>
                <w:rFonts w:asciiTheme="majorHAnsi" w:hAnsiTheme="majorHAnsi" w:cs="V&amp;W Syntax (Adobe)"/>
                <w:color w:val="000000"/>
                <w:lang w:val="nl-NL"/>
              </w:rPr>
              <w:t>Minimale impact werkzaamheden op de natuur</w:t>
            </w:r>
            <w:r w:rsidR="007F58A7" w:rsidRPr="007F58A7">
              <w:rPr>
                <w:rStyle w:val="Verborgentekst"/>
                <w:rFonts w:asciiTheme="majorHAnsi" w:hAnsiTheme="majorHAnsi" w:cs="V&amp;W Syntax (Adobe)"/>
                <w:b w:val="0"/>
                <w:i w:val="0"/>
                <w:vanish w:val="0"/>
                <w:color w:val="000000"/>
                <w:sz w:val="18"/>
                <w:szCs w:val="18"/>
                <w:lang w:val="nl-NL"/>
              </w:rPr>
              <w:t xml:space="preserve"> </w:t>
            </w:r>
            <w:r w:rsidRPr="007F58A7">
              <w:rPr>
                <w:rStyle w:val="Verborgentekst"/>
                <w:rFonts w:asciiTheme="majorHAnsi" w:hAnsiTheme="majorHAnsi"/>
                <w:color w:val="000000"/>
                <w:sz w:val="18"/>
                <w:szCs w:val="18"/>
                <w:lang w:val="nl-NL"/>
              </w:rPr>
              <w:t>Benoemde activiteit/VTW’s</w:t>
            </w:r>
          </w:p>
        </w:tc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7008BF" w14:textId="4B81C830" w:rsidR="00424187" w:rsidRPr="003719A0" w:rsidRDefault="007F58A7" w:rsidP="00424187">
            <w:pPr>
              <w:spacing w:line="240" w:lineRule="auto"/>
              <w:rPr>
                <w:rFonts w:asciiTheme="majorHAnsi" w:eastAsia="Times New Roman" w:hAnsiTheme="majorHAnsi" w:cs="Arial"/>
                <w:lang w:val="nl-NL"/>
              </w:rPr>
            </w:pPr>
            <w:r>
              <w:rPr>
                <w:lang w:val="nl-NL"/>
              </w:rPr>
              <w:t>1</w:t>
            </w:r>
            <w:r w:rsidR="00424187" w:rsidRPr="005122B8">
              <w:rPr>
                <w:lang w:val="nl-NL"/>
              </w:rPr>
              <w:t>.</w:t>
            </w:r>
            <w:r>
              <w:rPr>
                <w:lang w:val="nl-NL"/>
              </w:rPr>
              <w:t xml:space="preserve"> </w:t>
            </w:r>
            <w:r w:rsidRPr="007F58A7">
              <w:rPr>
                <w:lang w:val="nl-NL"/>
              </w:rPr>
              <w:t>Duurzaamheid &amp; Innovatie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60C7515" w14:textId="495ED110" w:rsidR="00424187" w:rsidRPr="00C73111" w:rsidRDefault="00424187" w:rsidP="00424187">
            <w:pPr>
              <w:spacing w:line="240" w:lineRule="auto"/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C73111">
              <w:rPr>
                <w:lang w:val="nl-NL"/>
              </w:rPr>
              <w:t xml:space="preserve"> </w:t>
            </w:r>
            <w:r w:rsidRPr="00C73111">
              <w:t xml:space="preserve">€           </w:t>
            </w:r>
            <w:r w:rsidR="003F0E7E">
              <w:t>651</w:t>
            </w:r>
            <w:r w:rsidR="00A302E8">
              <w:t>.900</w:t>
            </w:r>
            <w:r w:rsidRPr="00C73111">
              <w:t xml:space="preserve">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47D78" w14:textId="77777777" w:rsidR="00424187" w:rsidRPr="003719A0" w:rsidRDefault="00424187" w:rsidP="00424187">
            <w:pPr>
              <w:jc w:val="center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20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E5270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52D7778" w14:textId="77777777" w:rsidR="00424187" w:rsidRPr="003719A0" w:rsidRDefault="00424187" w:rsidP="00424187">
            <w:pPr>
              <w:ind w:right="249"/>
              <w:jc w:val="right"/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  <w:tr w:rsidR="00AB5BEC" w:rsidRPr="009C40CC" w14:paraId="1A1F9154" w14:textId="77777777" w:rsidTr="00AB5BEC">
        <w:tc>
          <w:tcPr>
            <w:tcW w:w="10509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8AD2E4" w14:textId="77777777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Totale</w:t>
            </w:r>
            <w:proofErr w:type="spellEnd"/>
            <w:r w:rsidRPr="003719A0">
              <w:rPr>
                <w:rFonts w:asciiTheme="majorHAnsi" w:hAnsiTheme="majorHAnsi" w:cs="V&amp;W Syntax (Adobe)"/>
                <w:color w:val="000000"/>
              </w:rPr>
              <w:t xml:space="preserve"> </w:t>
            </w: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kwaliteitswaarde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29F1138" w14:textId="7A9ADFDB" w:rsidR="00AB5BEC" w:rsidRPr="003719A0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B6483C3" w14:textId="77777777" w:rsidR="00AB5BEC" w:rsidRPr="003719A0" w:rsidRDefault="00AB5BEC" w:rsidP="003718DE">
            <w:pPr>
              <w:rPr>
                <w:rFonts w:asciiTheme="majorHAnsi" w:hAnsiTheme="majorHAnsi" w:cs="V&amp;W Syntax (Adobe)"/>
                <w:color w:val="000000"/>
              </w:rPr>
            </w:pPr>
          </w:p>
        </w:tc>
      </w:tr>
      <w:tr w:rsidR="00592B16" w:rsidRPr="009C40CC" w14:paraId="67E3AA19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81713EA" w14:textId="77777777" w:rsidR="00592B16" w:rsidRPr="003719A0" w:rsidRDefault="00592B16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</w:rPr>
            </w:pPr>
            <w:proofErr w:type="spellStart"/>
            <w:r w:rsidRPr="003719A0">
              <w:rPr>
                <w:rFonts w:asciiTheme="majorHAnsi" w:hAnsiTheme="majorHAnsi" w:cs="V&amp;W Syntax (Adobe)"/>
                <w:color w:val="000000"/>
              </w:rPr>
              <w:t>Inschrijvingssom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3863CE07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highlight w:val="yellow"/>
              </w:rPr>
            </w:pPr>
          </w:p>
        </w:tc>
      </w:tr>
      <w:tr w:rsidR="00AB5BEC" w:rsidRPr="003F0E7E" w14:paraId="6BBD1E82" w14:textId="77777777" w:rsidTr="003718DE"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846BB7" w14:textId="233C3C34" w:rsidR="00AB5BEC" w:rsidRPr="00015F39" w:rsidRDefault="00AB5BEC" w:rsidP="003718DE">
            <w:pPr>
              <w:spacing w:before="60" w:after="60"/>
              <w:ind w:left="-51"/>
              <w:rPr>
                <w:rFonts w:asciiTheme="majorHAnsi" w:hAnsiTheme="majorHAnsi" w:cs="V&amp;W Syntax (Adobe)"/>
                <w:color w:val="000000"/>
                <w:lang w:val="nl-NL"/>
              </w:rPr>
            </w:pPr>
            <w:r w:rsidRPr="00015F39">
              <w:rPr>
                <w:rFonts w:asciiTheme="majorHAnsi" w:hAnsiTheme="majorHAnsi" w:cs="V&amp;W Syntax (Adobe)"/>
                <w:color w:val="000000"/>
                <w:lang w:val="nl-NL"/>
              </w:rPr>
              <w:t>Totale kwaliteitswaarde</w:t>
            </w:r>
            <w:r w:rsidR="00F002E0" w:rsidRPr="00015F39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</w:t>
            </w:r>
            <w:r w:rsidR="00015F39" w:rsidRPr="00015F39">
              <w:rPr>
                <w:rFonts w:asciiTheme="majorHAnsi" w:hAnsiTheme="majorHAnsi" w:cs="V&amp;W Syntax (Adobe)"/>
                <w:color w:val="000000"/>
                <w:lang w:val="nl-NL"/>
              </w:rPr>
              <w:t>(fictieve ko</w:t>
            </w:r>
            <w:r w:rsidR="00015F39">
              <w:rPr>
                <w:rFonts w:asciiTheme="majorHAnsi" w:hAnsiTheme="majorHAnsi" w:cs="V&amp;W Syntax (Adobe)"/>
                <w:color w:val="000000"/>
                <w:lang w:val="nl-NL"/>
              </w:rPr>
              <w:t>rting)</w:t>
            </w:r>
            <w:r w:rsidR="00F002E0" w:rsidRPr="00015F39">
              <w:rPr>
                <w:rFonts w:asciiTheme="majorHAnsi" w:hAnsiTheme="majorHAnsi" w:cs="V&amp;W Syntax (Adobe)"/>
                <w:color w:val="000000"/>
                <w:lang w:val="nl-NL"/>
              </w:rPr>
              <w:t xml:space="preserve">                                                                                                                                 minus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14:paraId="14250853" w14:textId="77777777" w:rsidR="00AB5BEC" w:rsidRPr="00015F39" w:rsidRDefault="00AB5BEC" w:rsidP="003718DE">
            <w:pPr>
              <w:rPr>
                <w:rFonts w:asciiTheme="majorHAnsi" w:hAnsiTheme="majorHAnsi" w:cs="V&amp;W Syntax (Adobe)"/>
                <w:color w:val="000000"/>
                <w:highlight w:val="yellow"/>
                <w:lang w:val="nl-NL"/>
              </w:rPr>
            </w:pPr>
          </w:p>
        </w:tc>
      </w:tr>
      <w:tr w:rsidR="00592B16" w:rsidRPr="003F0E7E" w14:paraId="00D6080B" w14:textId="77777777" w:rsidTr="003718DE">
        <w:trPr>
          <w:trHeight w:val="433"/>
        </w:trPr>
        <w:tc>
          <w:tcPr>
            <w:tcW w:w="1260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24016CD5" w14:textId="77777777" w:rsidR="00592B16" w:rsidRPr="003719A0" w:rsidRDefault="00592B16" w:rsidP="0099522A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</w:pPr>
            <w:r w:rsidRPr="003719A0">
              <w:rPr>
                <w:rFonts w:asciiTheme="majorHAnsi" w:hAnsiTheme="majorHAnsi" w:cs="V&amp;W Syntax (Adobe)"/>
                <w:b/>
                <w:bCs/>
                <w:color w:val="000000"/>
                <w:lang w:val="nl-NL"/>
              </w:rPr>
              <w:t>Fictieve inschrijvingssom</w:t>
            </w:r>
            <w:r w:rsidRPr="003719A0">
              <w:rPr>
                <w:rFonts w:asciiTheme="majorHAnsi" w:hAnsiTheme="majorHAnsi" w:cs="V&amp;W Syntax (Adobe)"/>
                <w:color w:val="000000"/>
                <w:lang w:val="nl-NL"/>
              </w:rPr>
              <w:tab/>
              <w:t>(Inschrijvingssom minus Totale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14:paraId="65B8E27F" w14:textId="77777777" w:rsidR="00592B16" w:rsidRPr="003719A0" w:rsidRDefault="00592B16" w:rsidP="003718DE">
            <w:pPr>
              <w:rPr>
                <w:rFonts w:asciiTheme="majorHAnsi" w:hAnsiTheme="majorHAnsi" w:cs="V&amp;W Syntax (Adobe)"/>
                <w:color w:val="000000"/>
                <w:lang w:val="nl-NL"/>
              </w:rPr>
            </w:pPr>
          </w:p>
        </w:tc>
      </w:tr>
    </w:tbl>
    <w:p w14:paraId="2DFF42AC" w14:textId="77777777" w:rsidR="003F5EB0" w:rsidRDefault="003F5EB0" w:rsidP="003F5EB0">
      <w:pPr>
        <w:rPr>
          <w:lang w:val="nl-NL"/>
        </w:rPr>
      </w:pPr>
    </w:p>
    <w:p w14:paraId="4EA4619D" w14:textId="77777777" w:rsidR="002A38E3" w:rsidRDefault="002A38E3" w:rsidP="0099522A">
      <w:pPr>
        <w:spacing w:line="240" w:lineRule="auto"/>
        <w:rPr>
          <w:lang w:val="nl-NL"/>
        </w:rPr>
      </w:pPr>
    </w:p>
    <w:sectPr w:rsidR="002A38E3" w:rsidSect="00592B16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BB4C" w14:textId="77777777" w:rsidR="00592B16" w:rsidRDefault="00592B16" w:rsidP="0088501B">
      <w:r>
        <w:separator/>
      </w:r>
    </w:p>
  </w:endnote>
  <w:endnote w:type="continuationSeparator" w:id="0">
    <w:p w14:paraId="27C7B7B0" w14:textId="77777777" w:rsidR="00592B16" w:rsidRDefault="00592B1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6CE7F" w14:textId="77777777" w:rsidR="00592B16" w:rsidRDefault="00592B16" w:rsidP="0088501B">
      <w:r>
        <w:separator/>
      </w:r>
    </w:p>
  </w:footnote>
  <w:footnote w:type="continuationSeparator" w:id="0">
    <w:p w14:paraId="3AD10A04" w14:textId="77777777" w:rsidR="00592B16" w:rsidRDefault="00592B16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abstractNum w:abstractNumId="31" w15:restartNumberingAfterBreak="0">
    <w:nsid w:val="7EE15938"/>
    <w:multiLevelType w:val="multilevel"/>
    <w:tmpl w:val="CCD6C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484615625">
    <w:abstractNumId w:val="9"/>
  </w:num>
  <w:num w:numId="2" w16cid:durableId="676269917">
    <w:abstractNumId w:val="11"/>
  </w:num>
  <w:num w:numId="3" w16cid:durableId="207306428">
    <w:abstractNumId w:val="28"/>
  </w:num>
  <w:num w:numId="4" w16cid:durableId="100078990">
    <w:abstractNumId w:val="10"/>
  </w:num>
  <w:num w:numId="5" w16cid:durableId="1036007334">
    <w:abstractNumId w:val="15"/>
  </w:num>
  <w:num w:numId="6" w16cid:durableId="788664289">
    <w:abstractNumId w:val="19"/>
  </w:num>
  <w:num w:numId="7" w16cid:durableId="262881371">
    <w:abstractNumId w:val="2"/>
  </w:num>
  <w:num w:numId="8" w16cid:durableId="771706591">
    <w:abstractNumId w:val="1"/>
  </w:num>
  <w:num w:numId="9" w16cid:durableId="810512488">
    <w:abstractNumId w:val="0"/>
  </w:num>
  <w:num w:numId="10" w16cid:durableId="1677919258">
    <w:abstractNumId w:val="7"/>
  </w:num>
  <w:num w:numId="11" w16cid:durableId="618531117">
    <w:abstractNumId w:val="5"/>
  </w:num>
  <w:num w:numId="12" w16cid:durableId="1743258664">
    <w:abstractNumId w:val="5"/>
  </w:num>
  <w:num w:numId="13" w16cid:durableId="817649670">
    <w:abstractNumId w:val="29"/>
  </w:num>
  <w:num w:numId="14" w16cid:durableId="915866299">
    <w:abstractNumId w:val="3"/>
  </w:num>
  <w:num w:numId="15" w16cid:durableId="352459112">
    <w:abstractNumId w:val="16"/>
  </w:num>
  <w:num w:numId="16" w16cid:durableId="956985919">
    <w:abstractNumId w:val="23"/>
  </w:num>
  <w:num w:numId="17" w16cid:durableId="306400619">
    <w:abstractNumId w:val="8"/>
  </w:num>
  <w:num w:numId="18" w16cid:durableId="1319652554">
    <w:abstractNumId w:val="20"/>
  </w:num>
  <w:num w:numId="19" w16cid:durableId="1003387625">
    <w:abstractNumId w:val="30"/>
  </w:num>
  <w:num w:numId="20" w16cid:durableId="146482049">
    <w:abstractNumId w:val="12"/>
  </w:num>
  <w:num w:numId="21" w16cid:durableId="648169600">
    <w:abstractNumId w:val="22"/>
  </w:num>
  <w:num w:numId="22" w16cid:durableId="1814563216">
    <w:abstractNumId w:val="25"/>
  </w:num>
  <w:num w:numId="23" w16cid:durableId="1020544570">
    <w:abstractNumId w:val="17"/>
  </w:num>
  <w:num w:numId="24" w16cid:durableId="184683433">
    <w:abstractNumId w:val="27"/>
  </w:num>
  <w:num w:numId="25" w16cid:durableId="1244873547">
    <w:abstractNumId w:val="26"/>
  </w:num>
  <w:num w:numId="26" w16cid:durableId="891580332">
    <w:abstractNumId w:val="6"/>
  </w:num>
  <w:num w:numId="27" w16cid:durableId="1021710474">
    <w:abstractNumId w:val="14"/>
  </w:num>
  <w:num w:numId="28" w16cid:durableId="1236163844">
    <w:abstractNumId w:val="21"/>
  </w:num>
  <w:num w:numId="29" w16cid:durableId="2119449093">
    <w:abstractNumId w:val="4"/>
  </w:num>
  <w:num w:numId="30" w16cid:durableId="1654287789">
    <w:abstractNumId w:val="13"/>
  </w:num>
  <w:num w:numId="31" w16cid:durableId="2062513101">
    <w:abstractNumId w:val="24"/>
  </w:num>
  <w:num w:numId="32" w16cid:durableId="1793160813">
    <w:abstractNumId w:val="31"/>
  </w:num>
  <w:num w:numId="33" w16cid:durableId="1502694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B16"/>
    <w:rsid w:val="00002D12"/>
    <w:rsid w:val="00015F39"/>
    <w:rsid w:val="00043163"/>
    <w:rsid w:val="00053E80"/>
    <w:rsid w:val="00056D70"/>
    <w:rsid w:val="000A0DBC"/>
    <w:rsid w:val="000B31FB"/>
    <w:rsid w:val="000B3F94"/>
    <w:rsid w:val="000E1F3B"/>
    <w:rsid w:val="001406A1"/>
    <w:rsid w:val="0017063E"/>
    <w:rsid w:val="00173156"/>
    <w:rsid w:val="001D6F03"/>
    <w:rsid w:val="001E375C"/>
    <w:rsid w:val="00200C9F"/>
    <w:rsid w:val="002A38E3"/>
    <w:rsid w:val="002A6578"/>
    <w:rsid w:val="002B1092"/>
    <w:rsid w:val="002E0FD2"/>
    <w:rsid w:val="00311BF2"/>
    <w:rsid w:val="0033418A"/>
    <w:rsid w:val="003719A0"/>
    <w:rsid w:val="00371CE2"/>
    <w:rsid w:val="0038549E"/>
    <w:rsid w:val="003C4BF2"/>
    <w:rsid w:val="003D51FB"/>
    <w:rsid w:val="003F0E7E"/>
    <w:rsid w:val="003F5EB0"/>
    <w:rsid w:val="003F6EDB"/>
    <w:rsid w:val="0040142D"/>
    <w:rsid w:val="0040571B"/>
    <w:rsid w:val="004071ED"/>
    <w:rsid w:val="00424187"/>
    <w:rsid w:val="00450447"/>
    <w:rsid w:val="004B0EA1"/>
    <w:rsid w:val="004B6EB9"/>
    <w:rsid w:val="004C3E63"/>
    <w:rsid w:val="004D766D"/>
    <w:rsid w:val="005122B8"/>
    <w:rsid w:val="00587B4B"/>
    <w:rsid w:val="00592B16"/>
    <w:rsid w:val="005A4FBE"/>
    <w:rsid w:val="005D2CF1"/>
    <w:rsid w:val="005E046F"/>
    <w:rsid w:val="005F517F"/>
    <w:rsid w:val="006006F5"/>
    <w:rsid w:val="006155D7"/>
    <w:rsid w:val="00650A9B"/>
    <w:rsid w:val="00651773"/>
    <w:rsid w:val="006737A9"/>
    <w:rsid w:val="006D2E66"/>
    <w:rsid w:val="006F42D7"/>
    <w:rsid w:val="00706E61"/>
    <w:rsid w:val="007435A7"/>
    <w:rsid w:val="00792962"/>
    <w:rsid w:val="007D0C4B"/>
    <w:rsid w:val="007F4AEA"/>
    <w:rsid w:val="007F58A7"/>
    <w:rsid w:val="008376CC"/>
    <w:rsid w:val="008457C8"/>
    <w:rsid w:val="0088386A"/>
    <w:rsid w:val="0088501B"/>
    <w:rsid w:val="008D2753"/>
    <w:rsid w:val="008E3581"/>
    <w:rsid w:val="00905289"/>
    <w:rsid w:val="00923CC5"/>
    <w:rsid w:val="009504C7"/>
    <w:rsid w:val="0099522A"/>
    <w:rsid w:val="009C5CF5"/>
    <w:rsid w:val="00A302E8"/>
    <w:rsid w:val="00A32591"/>
    <w:rsid w:val="00A76876"/>
    <w:rsid w:val="00A77ABF"/>
    <w:rsid w:val="00A840CE"/>
    <w:rsid w:val="00A863E9"/>
    <w:rsid w:val="00AB5BEC"/>
    <w:rsid w:val="00AE555F"/>
    <w:rsid w:val="00B022C4"/>
    <w:rsid w:val="00B5270E"/>
    <w:rsid w:val="00B5390B"/>
    <w:rsid w:val="00B559E9"/>
    <w:rsid w:val="00B72222"/>
    <w:rsid w:val="00B80650"/>
    <w:rsid w:val="00BE5DCD"/>
    <w:rsid w:val="00BF0C95"/>
    <w:rsid w:val="00C021CB"/>
    <w:rsid w:val="00C27D17"/>
    <w:rsid w:val="00C36FAA"/>
    <w:rsid w:val="00C71133"/>
    <w:rsid w:val="00C73111"/>
    <w:rsid w:val="00CA55CC"/>
    <w:rsid w:val="00CB3317"/>
    <w:rsid w:val="00CE1710"/>
    <w:rsid w:val="00D10125"/>
    <w:rsid w:val="00D20D5B"/>
    <w:rsid w:val="00D40330"/>
    <w:rsid w:val="00D57118"/>
    <w:rsid w:val="00D87B3D"/>
    <w:rsid w:val="00D90A55"/>
    <w:rsid w:val="00DA3555"/>
    <w:rsid w:val="00E456EE"/>
    <w:rsid w:val="00EC5ACC"/>
    <w:rsid w:val="00ED7AB9"/>
    <w:rsid w:val="00EE5BBE"/>
    <w:rsid w:val="00F002E0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572E09E"/>
  <w15:chartTrackingRefBased/>
  <w15:docId w15:val="{12AE1073-F707-414A-92DD-3CF65B676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592B16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Verborgentekst">
    <w:name w:val="Verborgen tekst"/>
    <w:rsid w:val="00592B16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tabeltekst">
    <w:name w:val="tabeltekst"/>
    <w:basedOn w:val="Standaard"/>
    <w:link w:val="tabeltekstChar"/>
    <w:rsid w:val="003719A0"/>
    <w:pPr>
      <w:keepNext/>
      <w:keepLines/>
      <w:spacing w:before="20" w:after="20" w:line="240" w:lineRule="auto"/>
    </w:pPr>
    <w:rPr>
      <w:rFonts w:ascii="Arial" w:eastAsia="Times New Roman" w:hAnsi="Arial" w:cs="Times New Roman"/>
      <w:sz w:val="19"/>
      <w:szCs w:val="20"/>
      <w:lang w:val="nl-NL" w:eastAsia="nl-NL"/>
    </w:rPr>
  </w:style>
  <w:style w:type="character" w:customStyle="1" w:styleId="tabeltekstChar">
    <w:name w:val="tabeltekst Char"/>
    <w:link w:val="tabeltekst"/>
    <w:rsid w:val="003719A0"/>
    <w:rPr>
      <w:rFonts w:ascii="Arial" w:eastAsia="Times New Roman" w:hAnsi="Arial" w:cs="Times New Roman"/>
      <w:sz w:val="19"/>
      <w:szCs w:val="20"/>
      <w:lang w:eastAsia="nl-NL"/>
    </w:rPr>
  </w:style>
  <w:style w:type="table" w:customStyle="1" w:styleId="Tabelraster2">
    <w:name w:val="Tabelraster2"/>
    <w:basedOn w:val="Standaardtabel"/>
    <w:next w:val="Tabelraster"/>
    <w:rsid w:val="002A38E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375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E37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E375C"/>
    <w:rPr>
      <w:rFonts w:ascii="Verdana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E37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E375C"/>
    <w:rPr>
      <w:rFonts w:ascii="Verdana" w:hAnsi="Verdana"/>
      <w:b/>
      <w:bCs/>
      <w:sz w:val="20"/>
      <w:szCs w:val="20"/>
      <w:lang w:val="en-US"/>
    </w:rPr>
  </w:style>
  <w:style w:type="paragraph" w:styleId="Revisie">
    <w:name w:val="Revision"/>
    <w:hidden/>
    <w:uiPriority w:val="99"/>
    <w:semiHidden/>
    <w:rsid w:val="001E375C"/>
    <w:rPr>
      <w:rFonts w:ascii="Verdana" w:hAnsi="Verdan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(RWS CIV)</cp:lastModifiedBy>
  <cp:revision>9</cp:revision>
  <dcterms:created xsi:type="dcterms:W3CDTF">2025-04-30T16:04:00Z</dcterms:created>
  <dcterms:modified xsi:type="dcterms:W3CDTF">2025-05-19T09:18:00Z</dcterms:modified>
</cp:coreProperties>
</file>